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Lüftungsrohr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7180579" name="170153c0-bde8-11ef-9b91-6f47d295cf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2533127" name="170153c0-bde8-11ef-9b91-6f47d295cf7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0152564" name="e59f20b0-bdeb-11ef-b86b-891c207489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534890" name="e59f20b0-bdeb-11ef-b86b-891c2074890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0163211" name="4e0f1760-bdef-11ef-b140-e396bd9473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1520246" name="4e0f1760-bdef-11ef-b140-e396bd94738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5012778" name="6ff9a5c0-bdef-11ef-80d7-59aabcff1f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279264" name="6ff9a5c0-bdef-11ef-80d7-59aabcff1f2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4809510" name="9ac9bb00-bdef-11ef-ab8e-8f6d036c71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925733" name="9ac9bb00-bdef-11ef-ab8e-8f6d036c71f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/ WC / Dusche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8532369" name="b34fce80-bdef-11ef-bdb0-4d5ede7c30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606161" name="b34fce80-bdef-11ef-bdb0-4d5ede7c30b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4202083" name="3ae54780-bdf0-11ef-81a1-3781896aa1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09310" name="3ae54780-bdf0-11ef-81a1-3781896aa1e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1163990" name="80ef3e40-bdf3-11ef-a9ac-59fe0985ce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217459" name="80ef3e40-bdf3-11ef-a9ac-59fe0985ced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8691277" name="a1d88940-bdf3-11ef-bddc-eb73441f7b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355419" name="a1d88940-bdf3-11ef-bddc-eb73441f7b4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4210229" name="c77c00f0-bdf3-11ef-a3c3-0778e40b2b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632256" name="c77c00f0-bdf3-11ef-a3c3-0778e40b2b8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Unter Plattenboden weitere Platten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9876472" name="26de7dc0-bdf4-11ef-ad47-b14b0da195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5954449" name="26de7dc0-bdf4-11ef-ad47-b14b0da195c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4012472" name="3fc91f70-bdf4-11ef-a60c-eb560a5c1a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845902" name="3fc91f70-bdf4-11ef-a60c-eb560a5c1a2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Wohnzimner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4256023" name="2555c570-bdf5-11ef-958e-75c2891191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427808" name="2555c570-bdf5-11ef-958e-75c28911910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6376477" name="ca4f8160-bdf5-11ef-b35b-3da375c872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191628" name="ca4f8160-bdf5-11ef-b35b-3da375c872b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Heizölraum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0702763" name="01a83f70-bdf7-11ef-87e2-4767cfa5b4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435701" name="01a83f70-bdf7-11ef-87e2-4767cfa5b46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Heizungsraum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0777429" name="37279f10-bdf7-11ef-b83a-d113df00dc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572891" name="37279f10-bdf7-11ef-b83a-d113df00dca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2643286" name="cadb22c0-bdf9-11ef-be8d-b514dba5ed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20281" name="cadb22c0-bdf9-11ef-be8d-b514dba5edb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0628265" name="861fc4b0-bdf9-11ef-8700-d9388a99aa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5628422" name="861fc4b0-bdf9-11ef-8700-d9388a99aa8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4721614" name="9ff9a860-bdf9-11ef-93d3-cbc61105ec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217146" name="9ff9a860-bdf9-11ef-93d3-cbc61105ecf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6083831" name="dc646c90-bdf9-11ef-9e98-f598bcb80c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773856" name="dc646c90-bdf9-11ef-9e98-f598bcb80c2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4716141" name="f07858e0-bdf9-11ef-b953-3bfdbd6604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279828" name="f07858e0-bdf9-11ef-b953-3bfdbd6604c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Holzwolle Leichtbauplatten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3416987" name="36cb8da0-bdfd-11ef-afe0-2d6db1a199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379129" name="36cb8da0-bdfd-11ef-afe0-2d6db1a1998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5184484" name="4cf05890-bdfd-11ef-a733-ada243cdf5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266556" name="4cf05890-bdfd-11ef-a733-ada243cdf54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0496489" name="ded60c00-bdfd-11ef-84db-87f4a7a441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303420" name="ded60c00-bdfd-11ef-84db-87f4a7a44101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Dach / Fassade </w:t>
            </w:r>
          </w:p>
          <w:p>
            <w:pPr>
              <w:spacing w:before="0" w:after="0" w:line="240" w:lineRule="auto"/>
            </w:pPr>
            <w:r>
              <w:t>DG/ EG</w:t>
            </w:r>
          </w:p>
          <w:p>
            <w:pPr>
              <w:spacing w:before="0" w:after="0" w:line="240" w:lineRule="auto"/>
            </w:pPr>
            <w:r>
              <w:t>Wand /Decke </w:t>
            </w:r>
          </w:p>
        </w:tc>
        <w:tc>
          <w:p>
            <w:pPr>
              <w:spacing w:before="0" w:after="0" w:line="240" w:lineRule="auto"/>
            </w:pPr>
            <w:r>
              <w:t>Wand / 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5494800" name="00fe8dc0-bdfe-11ef-8253-79156d5798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140041" name="00fe8dc0-bdfe-11ef-8253-79156d57988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Luxmattenstrasse. 37, 5452 Oberrohrdorf </w:t>
          </w:r>
        </w:p>
        <w:p>
          <w:pPr>
            <w:spacing w:before="0" w:after="0"/>
          </w:pPr>
          <w:r>
            <w:t>72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